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8EFF9" w14:textId="77777777" w:rsidR="005B0990" w:rsidRDefault="00943164">
      <w:pPr>
        <w:pStyle w:val="Title"/>
        <w:jc w:val="center"/>
      </w:pPr>
      <w:r>
        <w:t>«DANCE LAND LEGENDARY # 25». Всеукраїнські змагання з сучасних танців</w:t>
      </w:r>
    </w:p>
    <w:p w14:paraId="52AB047D" w14:textId="77777777" w:rsidR="005B0990" w:rsidRDefault="00943164">
      <w:pPr>
        <w:spacing w:after="0"/>
        <w:jc w:val="center"/>
      </w:pPr>
      <w:r>
        <w:t>Місто: Запоріжжя</w:t>
      </w:r>
    </w:p>
    <w:p w14:paraId="05D811DF" w14:textId="77777777" w:rsidR="005B0990" w:rsidRDefault="00943164">
      <w:pPr>
        <w:spacing w:after="240"/>
        <w:jc w:val="center"/>
      </w:pPr>
      <w:r>
        <w:t>31 Січня - 01 Лютого 2026</w:t>
      </w:r>
    </w:p>
    <w:p w14:paraId="4D323F0D" w14:textId="77777777" w:rsidR="005B0990" w:rsidRDefault="00943164">
      <w:pPr>
        <w:pStyle w:val="Heading1"/>
        <w:jc w:val="center"/>
      </w:pPr>
      <w:r>
        <w:t>371 Contemporary імпровізація Дорослі Solo Open</w:t>
      </w:r>
    </w:p>
    <w:p w14:paraId="1BA9A18D" w14:textId="77777777" w:rsidR="005B0990" w:rsidRDefault="00943164">
      <w:pPr>
        <w:pStyle w:val="Heading2"/>
      </w:pPr>
      <w:r>
        <w:t>Суддівська колегія</w:t>
      </w:r>
    </w:p>
    <w:p w14:paraId="55A7712B" w14:textId="77777777" w:rsidR="005B0990" w:rsidRDefault="00943164">
      <w:pPr>
        <w:spacing w:after="0"/>
      </w:pPr>
      <w:r>
        <w:t>A - Тетяна Фурманова</w:t>
      </w:r>
    </w:p>
    <w:p w14:paraId="13AD5B63" w14:textId="77777777" w:rsidR="005B0990" w:rsidRDefault="00943164">
      <w:pPr>
        <w:spacing w:after="0"/>
      </w:pPr>
      <w:r>
        <w:t>B - Ольга Дробиш (Київ) \ Olha LeRoy</w:t>
      </w:r>
    </w:p>
    <w:p w14:paraId="5E024142" w14:textId="52D3BEFC" w:rsidR="005B0990" w:rsidRDefault="00943164">
      <w:pPr>
        <w:spacing w:after="0"/>
      </w:pPr>
      <w:r>
        <w:t xml:space="preserve">C - </w:t>
      </w:r>
      <w:proofErr w:type="spellStart"/>
      <w:r>
        <w:t>А</w:t>
      </w:r>
      <w:r>
        <w:t>льона</w:t>
      </w:r>
      <w:proofErr w:type="spellEnd"/>
      <w:r>
        <w:t xml:space="preserve"> </w:t>
      </w:r>
      <w:proofErr w:type="spellStart"/>
      <w:r>
        <w:t>Міщенко</w:t>
      </w:r>
      <w:proofErr w:type="spellEnd"/>
    </w:p>
    <w:p w14:paraId="178E5DD1" w14:textId="77777777" w:rsidR="005B0990" w:rsidRDefault="005B0990"/>
    <w:p w14:paraId="4BB1D06D" w14:textId="77777777" w:rsidR="005B0990" w:rsidRDefault="00943164">
      <w:pPr>
        <w:pStyle w:val="Heading2"/>
      </w:pPr>
      <w:r>
        <w:t>Результати</w:t>
      </w:r>
    </w:p>
    <w:p w14:paraId="7F95B398" w14:textId="77777777" w:rsidR="005B0990" w:rsidRDefault="00943164">
      <w:pPr>
        <w:pStyle w:val="ListNumber"/>
        <w:spacing w:after="0"/>
      </w:pPr>
      <w:r>
        <w:t>#871 Олександра Катрич - 1 місце</w:t>
      </w:r>
    </w:p>
    <w:p w14:paraId="2D17D1CB" w14:textId="77777777" w:rsidR="005B0990" w:rsidRDefault="00943164">
      <w:pPr>
        <w:pStyle w:val="ListNumber"/>
        <w:spacing w:after="0"/>
      </w:pPr>
      <w:r>
        <w:t>#818 Надія Красна - 2 місце</w:t>
      </w:r>
    </w:p>
    <w:p w14:paraId="05D83117" w14:textId="0BE6B619" w:rsidR="005B0990" w:rsidRDefault="00943164">
      <w:pPr>
        <w:pStyle w:val="ListNumber"/>
        <w:spacing w:after="0"/>
      </w:pPr>
      <w:r>
        <w:t xml:space="preserve">#869 Катерина </w:t>
      </w:r>
      <w:proofErr w:type="spellStart"/>
      <w:r>
        <w:t>Порох</w:t>
      </w:r>
      <w:proofErr w:type="spellEnd"/>
      <w:r>
        <w:t xml:space="preserve"> - 3 </w:t>
      </w:r>
      <w:proofErr w:type="spellStart"/>
      <w:r>
        <w:t>місц</w:t>
      </w:r>
      <w:r>
        <w:t>е</w:t>
      </w:r>
      <w:proofErr w:type="spellEnd"/>
    </w:p>
    <w:p w14:paraId="5A508FAD" w14:textId="77777777" w:rsidR="00AE637D" w:rsidRDefault="00AE637D" w:rsidP="00AE637D">
      <w:pPr>
        <w:pStyle w:val="ListNumber"/>
        <w:numPr>
          <w:ilvl w:val="0"/>
          <w:numId w:val="0"/>
        </w:numPr>
        <w:spacing w:after="0"/>
        <w:ind w:left="360" w:hanging="360"/>
      </w:pP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872"/>
        <w:gridCol w:w="1872"/>
        <w:gridCol w:w="1872"/>
        <w:gridCol w:w="1872"/>
        <w:gridCol w:w="1872"/>
      </w:tblGrid>
      <w:tr w:rsidR="00AE637D" w14:paraId="61051BED" w14:textId="77777777" w:rsidTr="002A21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2" w:type="dxa"/>
          </w:tcPr>
          <w:p w14:paraId="63A7A896" w14:textId="77777777" w:rsidR="00AE637D" w:rsidRDefault="00AE637D" w:rsidP="002A2106">
            <w:pPr>
              <w:jc w:val="center"/>
            </w:pPr>
            <w:r>
              <w:t>№</w:t>
            </w:r>
          </w:p>
        </w:tc>
        <w:tc>
          <w:tcPr>
            <w:tcW w:w="1872" w:type="dxa"/>
          </w:tcPr>
          <w:p w14:paraId="31FB5B49" w14:textId="77777777" w:rsidR="00AE637D" w:rsidRDefault="00AE637D" w:rsidP="002A21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1872" w:type="dxa"/>
          </w:tcPr>
          <w:p w14:paraId="12E9BC5D" w14:textId="77777777" w:rsidR="00AE637D" w:rsidRDefault="00AE637D" w:rsidP="002A21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1872" w:type="dxa"/>
          </w:tcPr>
          <w:p w14:paraId="2BEC0225" w14:textId="77777777" w:rsidR="00AE637D" w:rsidRDefault="00AE637D" w:rsidP="002A21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1872" w:type="dxa"/>
          </w:tcPr>
          <w:p w14:paraId="181B0E6D" w14:textId="77777777" w:rsidR="00AE637D" w:rsidRDefault="00AE637D" w:rsidP="002A21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Місце</w:t>
            </w:r>
            <w:proofErr w:type="spellEnd"/>
          </w:p>
        </w:tc>
      </w:tr>
      <w:tr w:rsidR="00AE637D" w14:paraId="6609FA9D" w14:textId="77777777" w:rsidTr="002A2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2" w:type="dxa"/>
          </w:tcPr>
          <w:p w14:paraId="1C0D3302" w14:textId="1B340A29" w:rsidR="00AE637D" w:rsidRDefault="00AE637D" w:rsidP="00AE637D">
            <w:pPr>
              <w:jc w:val="center"/>
            </w:pPr>
            <w:r>
              <w:t>871</w:t>
            </w:r>
          </w:p>
        </w:tc>
        <w:tc>
          <w:tcPr>
            <w:tcW w:w="1872" w:type="dxa"/>
          </w:tcPr>
          <w:p w14:paraId="416A9A62" w14:textId="7AC2BA5C" w:rsidR="00AE637D" w:rsidRDefault="00AE637D" w:rsidP="00AE6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872" w:type="dxa"/>
          </w:tcPr>
          <w:p w14:paraId="31B18675" w14:textId="0A415B41" w:rsidR="00AE637D" w:rsidRDefault="00943164" w:rsidP="00AE6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872" w:type="dxa"/>
          </w:tcPr>
          <w:p w14:paraId="027FFCB7" w14:textId="2D019987" w:rsidR="00AE637D" w:rsidRDefault="00AE637D" w:rsidP="00AE6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872" w:type="dxa"/>
          </w:tcPr>
          <w:p w14:paraId="030EB387" w14:textId="06EE9C7B" w:rsidR="00AE637D" w:rsidRDefault="00AE637D" w:rsidP="00AE6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AE637D" w14:paraId="4B14DB8C" w14:textId="77777777" w:rsidTr="002A21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2" w:type="dxa"/>
          </w:tcPr>
          <w:p w14:paraId="40657B8D" w14:textId="7A3773E1" w:rsidR="00AE637D" w:rsidRDefault="00AE637D" w:rsidP="00AE637D">
            <w:pPr>
              <w:jc w:val="center"/>
            </w:pPr>
            <w:r>
              <w:t>818</w:t>
            </w:r>
          </w:p>
        </w:tc>
        <w:tc>
          <w:tcPr>
            <w:tcW w:w="1872" w:type="dxa"/>
          </w:tcPr>
          <w:p w14:paraId="1041B7A0" w14:textId="3C657FC4" w:rsidR="00AE637D" w:rsidRDefault="00AE637D" w:rsidP="00AE637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872" w:type="dxa"/>
          </w:tcPr>
          <w:p w14:paraId="442E4214" w14:textId="1CE353F4" w:rsidR="00AE637D" w:rsidRDefault="00AE637D" w:rsidP="00AE637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872" w:type="dxa"/>
          </w:tcPr>
          <w:p w14:paraId="3DA9C1A6" w14:textId="581871A2" w:rsidR="00AE637D" w:rsidRDefault="00AE637D" w:rsidP="00AE637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872" w:type="dxa"/>
          </w:tcPr>
          <w:p w14:paraId="3476C29D" w14:textId="3CCC4452" w:rsidR="00AE637D" w:rsidRDefault="00AE637D" w:rsidP="00AE637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AE637D" w14:paraId="22BA1FF7" w14:textId="77777777" w:rsidTr="002A2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2" w:type="dxa"/>
          </w:tcPr>
          <w:p w14:paraId="58DFD0F5" w14:textId="59690E23" w:rsidR="00AE637D" w:rsidRDefault="00AE637D" w:rsidP="00AE637D">
            <w:pPr>
              <w:jc w:val="center"/>
            </w:pPr>
            <w:r>
              <w:t>869</w:t>
            </w:r>
          </w:p>
        </w:tc>
        <w:tc>
          <w:tcPr>
            <w:tcW w:w="1872" w:type="dxa"/>
          </w:tcPr>
          <w:p w14:paraId="1D602B2F" w14:textId="2E503287" w:rsidR="00AE637D" w:rsidRDefault="00AE637D" w:rsidP="00AE6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872" w:type="dxa"/>
          </w:tcPr>
          <w:p w14:paraId="0D657E4C" w14:textId="55AF2867" w:rsidR="00AE637D" w:rsidRDefault="00AE637D" w:rsidP="00AE6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872" w:type="dxa"/>
          </w:tcPr>
          <w:p w14:paraId="09AAE362" w14:textId="3BADDC92" w:rsidR="00AE637D" w:rsidRDefault="00AE637D" w:rsidP="00AE6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872" w:type="dxa"/>
          </w:tcPr>
          <w:p w14:paraId="7BE1DBCC" w14:textId="17F3AF1F" w:rsidR="00AE637D" w:rsidRDefault="00AE637D" w:rsidP="00AE6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</w:tbl>
    <w:p w14:paraId="3D9A9A96" w14:textId="77777777" w:rsidR="00943164" w:rsidRDefault="00943164"/>
    <w:sectPr w:rsidR="00000000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16766624">
    <w:abstractNumId w:val="8"/>
  </w:num>
  <w:num w:numId="2" w16cid:durableId="1277372167">
    <w:abstractNumId w:val="6"/>
  </w:num>
  <w:num w:numId="3" w16cid:durableId="1416899457">
    <w:abstractNumId w:val="5"/>
  </w:num>
  <w:num w:numId="4" w16cid:durableId="1153375475">
    <w:abstractNumId w:val="4"/>
  </w:num>
  <w:num w:numId="5" w16cid:durableId="1204027640">
    <w:abstractNumId w:val="7"/>
  </w:num>
  <w:num w:numId="6" w16cid:durableId="2025016830">
    <w:abstractNumId w:val="3"/>
  </w:num>
  <w:num w:numId="7" w16cid:durableId="749541966">
    <w:abstractNumId w:val="2"/>
  </w:num>
  <w:num w:numId="8" w16cid:durableId="1565481026">
    <w:abstractNumId w:val="1"/>
  </w:num>
  <w:num w:numId="9" w16cid:durableId="1108426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B0990"/>
    <w:rsid w:val="007F4247"/>
    <w:rsid w:val="00943164"/>
    <w:rsid w:val="00AA1D8D"/>
    <w:rsid w:val="00AE637D"/>
    <w:rsid w:val="00B47730"/>
    <w:rsid w:val="00CB0664"/>
    <w:rsid w:val="00F266F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E3A991"/>
  <w14:defaultImageDpi w14:val="300"/>
  <w15:docId w15:val="{8CDD1C51-C78E-4612-8653-C5D35E802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322</Characters>
  <Application>Microsoft Office Word</Application>
  <DocSecurity>0</DocSecurity>
  <Lines>53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Tsyrulnyk</cp:lastModifiedBy>
  <cp:revision>4</cp:revision>
  <dcterms:created xsi:type="dcterms:W3CDTF">2013-12-23T23:15:00Z</dcterms:created>
  <dcterms:modified xsi:type="dcterms:W3CDTF">2026-02-03T23:25:00Z</dcterms:modified>
  <cp:category/>
</cp:coreProperties>
</file>